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00998" name="66c76040-ec70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219021" name="66c76040-ec70-11f0-a4b5-01f333e256a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8416084" name="ec87aea0-ec71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303976" name="ec87aea0-ec71-11f0-a4b5-01f333e256a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5792068" name="9aa78010-ec76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913698" name="9aa78010-ec76-11f0-a4b5-01f333e256a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3880844" name="1a23b520-ec72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201544" name="1a23b520-ec72-11f0-a4b5-01f333e256a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2865262" name="f9aa3b90-ec74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785771" name="f9aa3b90-ec74-11f0-a4b5-01f333e256a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8103111" name="60652f40-ec78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287388" name="60652f40-ec78-11f0-a4b5-01f333e256a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9928910" name="14fb2020-ec7b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224223" name="14fb2020-ec7b-11f0-a4b5-01f333e256a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1296857" name="4dee5ee0-ec7d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69059" name="4dee5ee0-ec7d-11f0-a4b5-01f333e256a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4917442" name="dc7d2ab0-ec73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048334" name="dc7d2ab0-ec73-11f0-a4b5-01f333e256a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2807777" name="c9faac70-ec76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604041" name="c9faac70-ec76-11f0-a4b5-01f333e256a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3395164" name="2a46225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34264" name="2a462250-ec7a-11f0-a4b5-01f333e256a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4156450" name="51c55ee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925145" name="51c55ee0-ec7a-11f0-a4b5-01f333e256a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0948994" name="414adb1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085576" name="414adb10-ec7c-11f0-a4b5-01f333e256a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5439218" name="f286a570-ec73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327104" name="f286a570-ec73-11f0-a4b5-01f333e256a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alle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1552822" name="9f520310-ec7b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195568" name="9f520310-ec7b-11f0-a4b5-01f333e256a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9799883" name="3ce262c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512345" name="3ce262c0-ec7a-11f0-a4b5-01f333e256a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2.Lage</w:t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004784" name="0e0b99b0-ec77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699362" name="0e0b99b0-ec77-11f0-a4b5-01f333e256a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Es wurde bei der Begehung keine 2.Lage festgestellt, sollte bei Bauarbeiten eine solche zum Vorschein kommen ist eine Schadstoffabklärung abschliessend vorzunehmen.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2.Lage</w:t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2978174" name="c64a9ff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120923" name="c64a9ff0-ec7a-11f0-a4b5-01f333e256a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Es wurde bei der Begehung keine 2.Lage festgestellt, sollte bei Bauarbeiten eine solche zum Vorschein kommen ist eine Schadstoffabklärung abschliessend vorzunehmen.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Ausbau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gesamter Bereich</w:t>
            </w:r>
          </w:p>
        </w:tc>
        <w:tc>
          <w:p>
            <w:pPr>
              <w:spacing w:before="0" w:after="0" w:line="240" w:lineRule="auto"/>
            </w:pPr>
            <w:r>
              <w:t>neue Baustoffe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1626535" name="d47bb6b0-ec7d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35368" name="d47bb6b0-ec7d-11f0-a4b5-01f333e256a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Kellertreppe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928840" name="b585096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26011" name="b5850960-ec7c-11f0-a4b5-01f333e256a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Warmwasserleitung</w:t>
            </w:r>
          </w:p>
        </w:tc>
        <w:tc>
          <w:p>
            <w:pPr>
              <w:spacing w:before="0" w:after="0" w:line="240" w:lineRule="auto"/>
            </w:pPr>
            <w:r>
              <w:t>Rohrummantelung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699696" name="e146356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175072" name="e1463560-ec7c-11f0-a4b5-01f333e256a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Anbau 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4310653" name="5bd26e70-ec7d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515519" name="5bd26e70-ec7d-11f0-a4b5-01f333e256a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Steigzone und Rauchabzug</w:t>
            </w:r>
          </w:p>
        </w:tc>
        <w:tc>
          <w:p>
            <w:pPr>
              <w:spacing w:before="0" w:after="0" w:line="240" w:lineRule="auto"/>
            </w:pPr>
            <w:r>
              <w:t>Schnüre / LAP / AZ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2631741" name="bedc2150-ec7d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63704" name="bedc2150-ec7d-11f0-a4b5-01f333e256a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Schadstoffabklärung kann erst in Umbauphase abschliessend untersucht werden.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Obermattweg 20 Obermattweg 20, 5033 Buchs</w:t>
          </w:r>
        </w:p>
        <w:p>
          <w:pPr>
            <w:spacing w:before="0" w:after="0"/>
          </w:pPr>
          <w:r>
            <w:t>650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